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6C1143" w14:textId="77777777" w:rsidR="00EA7E49" w:rsidRDefault="00EA7E49" w:rsidP="004F3336"/>
    <w:p w14:paraId="43ABDA04" w14:textId="614E4CF5" w:rsidR="00EA7E49" w:rsidRPr="00173A14" w:rsidRDefault="003E6499" w:rsidP="004F3336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Formulier </w:t>
      </w:r>
      <w:r w:rsidR="00B77654" w:rsidRPr="00173A14">
        <w:rPr>
          <w:b/>
          <w:bCs/>
          <w:sz w:val="40"/>
          <w:szCs w:val="40"/>
        </w:rPr>
        <w:t xml:space="preserve">Voorkeur </w:t>
      </w:r>
      <w:r w:rsidR="00263524">
        <w:rPr>
          <w:b/>
          <w:bCs/>
          <w:sz w:val="40"/>
          <w:szCs w:val="40"/>
        </w:rPr>
        <w:t xml:space="preserve">perceel </w:t>
      </w:r>
    </w:p>
    <w:p w14:paraId="322BCB18" w14:textId="77777777" w:rsidR="00B77654" w:rsidRDefault="00B77654" w:rsidP="004F3336"/>
    <w:p w14:paraId="5723FC72" w14:textId="61DF0411" w:rsidR="004F3336" w:rsidRDefault="004F3336" w:rsidP="004F3336">
      <w:r>
        <w:t>ten behoeve van</w:t>
      </w:r>
    </w:p>
    <w:p w14:paraId="1A988692" w14:textId="77777777" w:rsidR="004F3336" w:rsidRDefault="004F3336" w:rsidP="004F3336"/>
    <w:p w14:paraId="1008BA7E" w14:textId="267D9A4C" w:rsidR="004F3336" w:rsidRDefault="001C49DB" w:rsidP="004F3336">
      <w:r w:rsidRPr="001701EC">
        <w:rPr>
          <w:rFonts w:eastAsia="Calibri"/>
          <w:b/>
          <w:bCs/>
          <w:sz w:val="24"/>
          <w:szCs w:val="24"/>
          <w:lang w:eastAsia="en-US"/>
        </w:rPr>
        <w:t>AI 2019-0471 RAW-raamovereenkomst  voor leveren en onderhouden van hekwerken Amsterdam</w:t>
      </w:r>
      <w:r w:rsidR="004F3336" w:rsidRPr="00655558">
        <w:rPr>
          <w:rFonts w:eastAsia="Calibri"/>
          <w:b/>
          <w:bCs/>
          <w:sz w:val="24"/>
          <w:szCs w:val="24"/>
          <w:lang w:eastAsia="en-US"/>
        </w:rPr>
        <w:br/>
      </w:r>
    </w:p>
    <w:p w14:paraId="05328F0A" w14:textId="77777777" w:rsidR="00A31F5F" w:rsidRDefault="00A31F5F" w:rsidP="00A31F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7FA630D2" w14:textId="13EB40DA" w:rsidR="00A31F5F" w:rsidRDefault="00A31F5F" w:rsidP="00A31F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t>Zie paragraf</w:t>
      </w:r>
      <w:r w:rsidR="00781D78">
        <w:t>en</w:t>
      </w:r>
      <w:r>
        <w:t xml:space="preserve"> </w:t>
      </w:r>
      <w:r w:rsidR="00205007">
        <w:t>0.</w:t>
      </w:r>
      <w:r w:rsidR="00DA034E">
        <w:t>07</w:t>
      </w:r>
      <w:r>
        <w:t xml:space="preserve"> </w:t>
      </w:r>
      <w:r w:rsidR="00781D78">
        <w:t xml:space="preserve">en </w:t>
      </w:r>
      <w:r w:rsidR="00205007">
        <w:t>1.03</w:t>
      </w:r>
      <w:r w:rsidR="00781D78">
        <w:t xml:space="preserve"> </w:t>
      </w:r>
      <w:r>
        <w:t xml:space="preserve">van de </w:t>
      </w:r>
      <w:r w:rsidR="00205007" w:rsidRPr="00205007">
        <w:t xml:space="preserve">RAW-raamovereenkomst </w:t>
      </w:r>
      <w:r>
        <w:t xml:space="preserve"> voor de relevante condities met betrekking tot </w:t>
      </w:r>
      <w:r w:rsidR="00205007">
        <w:t xml:space="preserve">de </w:t>
      </w:r>
      <w:r w:rsidR="00263524">
        <w:t xml:space="preserve">percelen bijbehorende </w:t>
      </w:r>
      <w:r w:rsidR="00205007">
        <w:t>deel</w:t>
      </w:r>
      <w:r>
        <w:t>gebieden.</w:t>
      </w:r>
    </w:p>
    <w:p w14:paraId="25ABDF5A" w14:textId="77777777" w:rsidR="00A31F5F" w:rsidRDefault="00A31F5F" w:rsidP="00A31F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3C8DA679" w14:textId="77777777" w:rsidR="00A31F5F" w:rsidRPr="00655558" w:rsidRDefault="00A31F5F" w:rsidP="004F3336"/>
    <w:p w14:paraId="730B2FB9" w14:textId="63ED752B" w:rsidR="00554C38" w:rsidRDefault="009E4683" w:rsidP="004F3336">
      <w:r w:rsidRPr="003259C6">
        <w:rPr>
          <w:rFonts w:cs="Arial"/>
          <w:i/>
          <w:iCs/>
          <w:highlight w:val="lightGray"/>
        </w:rPr>
        <w:t xml:space="preserve"> [Naam inschrijver]</w:t>
      </w:r>
      <w:r>
        <w:rPr>
          <w:rFonts w:cs="Arial"/>
          <w:i/>
          <w:iCs/>
        </w:rPr>
        <w:t xml:space="preserve"> </w:t>
      </w:r>
      <w:r w:rsidRPr="009E4683">
        <w:rPr>
          <w:rFonts w:cs="Arial"/>
        </w:rPr>
        <w:t>gevestigd te</w:t>
      </w:r>
      <w:r>
        <w:rPr>
          <w:rFonts w:cs="Arial"/>
          <w:i/>
          <w:iCs/>
        </w:rPr>
        <w:t xml:space="preserve"> </w:t>
      </w:r>
      <w:r w:rsidRPr="003259C6">
        <w:rPr>
          <w:rFonts w:cs="Arial"/>
          <w:i/>
          <w:iCs/>
          <w:highlight w:val="lightGray"/>
        </w:rPr>
        <w:t>[vestigingsplaats inschrijver]</w:t>
      </w:r>
      <w:r>
        <w:rPr>
          <w:rFonts w:cs="Arial"/>
          <w:i/>
          <w:iCs/>
        </w:rPr>
        <w:t xml:space="preserve"> </w:t>
      </w:r>
      <w:r w:rsidR="004F3336" w:rsidRPr="00655558">
        <w:t>verklaart dat</w:t>
      </w:r>
    </w:p>
    <w:p w14:paraId="294A14EF" w14:textId="77777777" w:rsidR="00A31F5F" w:rsidRDefault="00A31F5F" w:rsidP="004F3336">
      <w:pPr>
        <w:rPr>
          <w:b/>
        </w:rPr>
      </w:pPr>
    </w:p>
    <w:p w14:paraId="64865794" w14:textId="4A2EAB46" w:rsidR="00DF0976" w:rsidRPr="00A31F5F" w:rsidRDefault="00554C38" w:rsidP="004F3336">
      <w:pPr>
        <w:rPr>
          <w:b/>
          <w:bCs/>
        </w:rPr>
      </w:pPr>
      <w:r w:rsidRPr="003E4008">
        <w:rPr>
          <w:b/>
        </w:rPr>
        <w:t xml:space="preserve">Inschrijver </w:t>
      </w:r>
      <w:r w:rsidR="003C3F8E" w:rsidRPr="00A31F5F">
        <w:rPr>
          <w:b/>
          <w:bCs/>
        </w:rPr>
        <w:t>de volgende voorkeur</w:t>
      </w:r>
      <w:r w:rsidR="00AD6A05">
        <w:rPr>
          <w:b/>
          <w:bCs/>
        </w:rPr>
        <w:t xml:space="preserve"> heeft qua </w:t>
      </w:r>
      <w:r w:rsidR="00E14CF4">
        <w:rPr>
          <w:b/>
          <w:bCs/>
        </w:rPr>
        <w:t>perceel</w:t>
      </w:r>
      <w:r w:rsidR="00205007">
        <w:rPr>
          <w:b/>
          <w:bCs/>
        </w:rPr>
        <w:t>*:</w:t>
      </w:r>
    </w:p>
    <w:p w14:paraId="667A6878" w14:textId="77777777" w:rsidR="00A31F5F" w:rsidRPr="003259C6" w:rsidRDefault="00A31F5F" w:rsidP="004F3336"/>
    <w:p w14:paraId="4C4275C8" w14:textId="7B6D81F4" w:rsidR="00AD6A05" w:rsidRDefault="00AD6A05" w:rsidP="00AD6A05">
      <w:pPr>
        <w:pStyle w:val="Opsommingbullet"/>
        <w:numPr>
          <w:ilvl w:val="0"/>
          <w:numId w:val="0"/>
        </w:numPr>
        <w:ind w:left="227" w:hanging="227"/>
      </w:pPr>
      <w:r>
        <w:rPr>
          <w:sz w:val="18"/>
          <w:szCs w:val="16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18"/>
          <w:szCs w:val="16"/>
        </w:rPr>
        <w:instrText xml:space="preserve"> FORMCHECKBOX </w:instrText>
      </w:r>
      <w:r w:rsidR="00FC75D2">
        <w:rPr>
          <w:sz w:val="18"/>
          <w:szCs w:val="16"/>
        </w:rPr>
      </w:r>
      <w:r w:rsidR="00FC75D2">
        <w:rPr>
          <w:sz w:val="18"/>
          <w:szCs w:val="16"/>
        </w:rPr>
        <w:fldChar w:fldCharType="separate"/>
      </w:r>
      <w:r>
        <w:rPr>
          <w:sz w:val="18"/>
          <w:szCs w:val="16"/>
        </w:rPr>
        <w:fldChar w:fldCharType="end"/>
      </w:r>
      <w:r>
        <w:rPr>
          <w:sz w:val="18"/>
          <w:szCs w:val="16"/>
        </w:rPr>
        <w:t xml:space="preserve"> </w:t>
      </w:r>
      <w:r w:rsidR="00263524">
        <w:rPr>
          <w:sz w:val="18"/>
          <w:szCs w:val="16"/>
        </w:rPr>
        <w:t>Perceel 1 (d</w:t>
      </w:r>
      <w:r w:rsidR="00960029">
        <w:t>eel</w:t>
      </w:r>
      <w:r w:rsidR="00232499">
        <w:t>gebied A</w:t>
      </w:r>
      <w:r w:rsidR="00263524">
        <w:t>)</w:t>
      </w:r>
      <w:r w:rsidR="00960029">
        <w:t xml:space="preserve"> </w:t>
      </w:r>
      <w:r>
        <w:t>heeft de voorkeur</w:t>
      </w:r>
    </w:p>
    <w:p w14:paraId="2EE2E0DC" w14:textId="331F7291" w:rsidR="00532480" w:rsidRPr="003259C6" w:rsidRDefault="00AD6A05" w:rsidP="00AD6A05">
      <w:pPr>
        <w:pStyle w:val="Opsommingbullet"/>
        <w:numPr>
          <w:ilvl w:val="0"/>
          <w:numId w:val="0"/>
        </w:numPr>
        <w:ind w:left="227" w:hanging="227"/>
      </w:pPr>
      <w:r>
        <w:rPr>
          <w:sz w:val="18"/>
          <w:szCs w:val="16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18"/>
          <w:szCs w:val="16"/>
        </w:rPr>
        <w:instrText xml:space="preserve"> FORMCHECKBOX </w:instrText>
      </w:r>
      <w:r w:rsidR="00FC75D2">
        <w:rPr>
          <w:sz w:val="18"/>
          <w:szCs w:val="16"/>
        </w:rPr>
      </w:r>
      <w:r w:rsidR="00FC75D2">
        <w:rPr>
          <w:sz w:val="18"/>
          <w:szCs w:val="16"/>
        </w:rPr>
        <w:fldChar w:fldCharType="separate"/>
      </w:r>
      <w:r>
        <w:rPr>
          <w:sz w:val="18"/>
          <w:szCs w:val="16"/>
        </w:rPr>
        <w:fldChar w:fldCharType="end"/>
      </w:r>
      <w:r>
        <w:rPr>
          <w:sz w:val="18"/>
          <w:szCs w:val="16"/>
        </w:rPr>
        <w:t xml:space="preserve"> </w:t>
      </w:r>
      <w:r w:rsidR="00263524">
        <w:rPr>
          <w:sz w:val="18"/>
          <w:szCs w:val="16"/>
        </w:rPr>
        <w:t>Perceel 2 (d</w:t>
      </w:r>
      <w:r w:rsidR="00205007">
        <w:t>eelgebied B</w:t>
      </w:r>
      <w:r w:rsidR="00263524">
        <w:t>)</w:t>
      </w:r>
      <w:r w:rsidR="00205007">
        <w:t xml:space="preserve"> </w:t>
      </w:r>
      <w:r>
        <w:t>heeft de voorkeur</w:t>
      </w:r>
    </w:p>
    <w:p w14:paraId="7289430D" w14:textId="77777777" w:rsidR="004F3336" w:rsidRPr="00655558" w:rsidRDefault="004F3336" w:rsidP="004F3336"/>
    <w:p w14:paraId="433307F8" w14:textId="19DBE4B9" w:rsidR="009903F7" w:rsidRDefault="009903F7" w:rsidP="009903F7">
      <w:r>
        <w:t>*aankruisen wat van toepassing is</w:t>
      </w:r>
      <w:r w:rsidR="002C5F98">
        <w:t xml:space="preserve"> (maximaal </w:t>
      </w:r>
      <w:r w:rsidR="00BC6441">
        <w:t>éé</w:t>
      </w:r>
      <w:r w:rsidR="002C5F98">
        <w:t>n k</w:t>
      </w:r>
      <w:r w:rsidR="00BC6441">
        <w:t>euze)</w:t>
      </w:r>
    </w:p>
    <w:p w14:paraId="23E23E83" w14:textId="3984EEFF" w:rsidR="00427C43" w:rsidRDefault="00427C43" w:rsidP="009903F7"/>
    <w:p w14:paraId="3BD18A73" w14:textId="70B92123" w:rsidR="00427C43" w:rsidRDefault="00427C43" w:rsidP="009903F7"/>
    <w:p w14:paraId="57D8727E" w14:textId="1C130EB4" w:rsidR="00427C43" w:rsidRDefault="00427C43" w:rsidP="00427C43">
      <w:pPr>
        <w:rPr>
          <w:b/>
        </w:rPr>
      </w:pPr>
      <w:r>
        <w:rPr>
          <w:b/>
        </w:rPr>
        <w:t>Door indienen van het formulier bij inschrijving gaat de inschrijver akkoord met de verdeling van de deelgebieden, zoals omschreven in de RAW-raamovereenkomst.</w:t>
      </w:r>
    </w:p>
    <w:p w14:paraId="3D0C7C82" w14:textId="23114AD0" w:rsidR="00427C43" w:rsidRDefault="00427C43" w:rsidP="00427C43">
      <w:pPr>
        <w:rPr>
          <w:b/>
        </w:rPr>
      </w:pPr>
    </w:p>
    <w:p w14:paraId="093920DF" w14:textId="77777777" w:rsidR="00427C43" w:rsidRDefault="00427C43" w:rsidP="009903F7"/>
    <w:p w14:paraId="35075FC6" w14:textId="76F2082B" w:rsidR="00EC0F60" w:rsidRDefault="00EC0F60" w:rsidP="00532480"/>
    <w:p w14:paraId="1BC38D92" w14:textId="381AD35C" w:rsidR="00EC0F60" w:rsidRDefault="00EC0F60" w:rsidP="00532480"/>
    <w:p w14:paraId="782B4889" w14:textId="77777777" w:rsidR="00EC0F60" w:rsidRDefault="00EC0F60" w:rsidP="00532480"/>
    <w:sectPr w:rsidR="00EC0F60" w:rsidSect="00D47047">
      <w:headerReference w:type="default" r:id="rId11"/>
      <w:pgSz w:w="11906" w:h="16838"/>
      <w:pgMar w:top="1440" w:right="1644" w:bottom="709" w:left="175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2315A99" w14:textId="77777777" w:rsidR="003030A9" w:rsidRDefault="003030A9" w:rsidP="00220940">
      <w:pPr>
        <w:spacing w:line="240" w:lineRule="auto"/>
      </w:pPr>
      <w:r>
        <w:separator/>
      </w:r>
    </w:p>
  </w:endnote>
  <w:endnote w:type="continuationSeparator" w:id="0">
    <w:p w14:paraId="0758F938" w14:textId="77777777" w:rsidR="003030A9" w:rsidRDefault="003030A9" w:rsidP="00220940">
      <w:pPr>
        <w:spacing w:line="240" w:lineRule="auto"/>
      </w:pPr>
      <w:r>
        <w:continuationSeparator/>
      </w:r>
    </w:p>
  </w:endnote>
  <w:endnote w:type="continuationNotice" w:id="1">
    <w:p w14:paraId="5137ABB5" w14:textId="77777777" w:rsidR="003030A9" w:rsidRDefault="003030A9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6A50404" w14:textId="77777777" w:rsidR="003030A9" w:rsidRDefault="003030A9" w:rsidP="00220940">
      <w:pPr>
        <w:spacing w:line="240" w:lineRule="auto"/>
      </w:pPr>
      <w:r>
        <w:separator/>
      </w:r>
    </w:p>
  </w:footnote>
  <w:footnote w:type="continuationSeparator" w:id="0">
    <w:p w14:paraId="6F69C0C9" w14:textId="77777777" w:rsidR="003030A9" w:rsidRDefault="003030A9" w:rsidP="00220940">
      <w:pPr>
        <w:spacing w:line="240" w:lineRule="auto"/>
      </w:pPr>
      <w:r>
        <w:continuationSeparator/>
      </w:r>
    </w:p>
  </w:footnote>
  <w:footnote w:type="continuationNotice" w:id="1">
    <w:p w14:paraId="2C4CA907" w14:textId="77777777" w:rsidR="003030A9" w:rsidRDefault="003030A9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65FBDA" w14:textId="77777777" w:rsidR="001C49DB" w:rsidRPr="00695307" w:rsidRDefault="001C49DB" w:rsidP="001C49DB">
    <w:pPr>
      <w:pStyle w:val="Koptekst"/>
      <w:rPr>
        <w:sz w:val="18"/>
        <w:szCs w:val="18"/>
      </w:rPr>
    </w:pPr>
    <w:r w:rsidRPr="00695307">
      <w:rPr>
        <w:sz w:val="18"/>
        <w:szCs w:val="18"/>
      </w:rPr>
      <w:t>Gemeente Amsterdam</w:t>
    </w:r>
  </w:p>
  <w:p w14:paraId="7C7BDD77" w14:textId="77777777" w:rsidR="001C49DB" w:rsidRDefault="001C49DB" w:rsidP="001C49DB">
    <w:pPr>
      <w:pStyle w:val="Koptekst"/>
      <w:rPr>
        <w:sz w:val="18"/>
        <w:szCs w:val="18"/>
      </w:rPr>
    </w:pPr>
    <w:r w:rsidRPr="001701EC">
      <w:rPr>
        <w:sz w:val="18"/>
        <w:szCs w:val="18"/>
      </w:rPr>
      <w:t>AI 2019-0471 RAW-raamovereenkomst  voor leveren en onderhouden van hekwerken Amsterdam</w:t>
    </w:r>
  </w:p>
  <w:p w14:paraId="7FCA6BB6" w14:textId="519668DC" w:rsidR="00EA7E49" w:rsidRPr="00220940" w:rsidRDefault="00EA7E49" w:rsidP="00EA7E49">
    <w:pPr>
      <w:pStyle w:val="Koptekst"/>
      <w:rPr>
        <w:sz w:val="18"/>
        <w:szCs w:val="18"/>
      </w:rPr>
    </w:pPr>
    <w:r>
      <w:rPr>
        <w:sz w:val="18"/>
        <w:szCs w:val="18"/>
      </w:rPr>
      <w:t xml:space="preserve">Formulier </w:t>
    </w:r>
    <w:r w:rsidR="001C49DB">
      <w:rPr>
        <w:sz w:val="18"/>
        <w:szCs w:val="18"/>
      </w:rPr>
      <w:t xml:space="preserve"> </w:t>
    </w:r>
    <w:r w:rsidR="00173A14">
      <w:rPr>
        <w:sz w:val="18"/>
        <w:szCs w:val="18"/>
      </w:rPr>
      <w:t xml:space="preserve">Voorkeur </w:t>
    </w:r>
    <w:r w:rsidR="008E6A4B">
      <w:rPr>
        <w:sz w:val="18"/>
        <w:szCs w:val="18"/>
      </w:rPr>
      <w:t>perceel</w:t>
    </w:r>
  </w:p>
  <w:p w14:paraId="03E142B7" w14:textId="56244E2D" w:rsidR="00695307" w:rsidRPr="00EA7E49" w:rsidRDefault="00695307" w:rsidP="00EA7E49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06D37A4D"/>
    <w:multiLevelType w:val="hybridMultilevel"/>
    <w:tmpl w:val="48DED13E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6B4B3B"/>
    <w:multiLevelType w:val="hybridMultilevel"/>
    <w:tmpl w:val="7F32470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-17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703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1423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2143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2863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4303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</w:abstractNum>
  <w:abstractNum w:abstractNumId="3" w15:restartNumberingAfterBreak="0">
    <w:nsid w:val="215020DB"/>
    <w:multiLevelType w:val="hybridMultilevel"/>
    <w:tmpl w:val="E82467E6"/>
    <w:lvl w:ilvl="0" w:tplc="0413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5" w15:restartNumberingAfterBreak="0">
    <w:nsid w:val="513D5AF3"/>
    <w:multiLevelType w:val="hybridMultilevel"/>
    <w:tmpl w:val="D6680628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604C04AB"/>
    <w:multiLevelType w:val="hybridMultilevel"/>
    <w:tmpl w:val="8C284BEA"/>
    <w:lvl w:ilvl="0" w:tplc="B3B48298">
      <w:start w:val="1"/>
      <w:numFmt w:val="bullet"/>
      <w:lvlText w:val="o"/>
      <w:lvlJc w:val="left"/>
      <w:pPr>
        <w:ind w:left="786" w:hanging="360"/>
      </w:pPr>
      <w:rPr>
        <w:rFonts w:ascii="Wingdings" w:hAnsi="Wingdings" w:hint="default"/>
        <w:color w:val="auto"/>
      </w:rPr>
    </w:lvl>
    <w:lvl w:ilvl="1" w:tplc="0413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9A3A12DE">
      <w:numFmt w:val="bullet"/>
      <w:lvlText w:val="•"/>
      <w:lvlJc w:val="left"/>
      <w:pPr>
        <w:ind w:left="2571" w:hanging="705"/>
      </w:pPr>
      <w:rPr>
        <w:rFonts w:ascii="Corbel" w:eastAsia="Times New Roman" w:hAnsi="Corbel" w:cs="Times New Roman" w:hint="default"/>
      </w:rPr>
    </w:lvl>
    <w:lvl w:ilvl="3" w:tplc="0413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8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0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E53107B"/>
    <w:multiLevelType w:val="hybridMultilevel"/>
    <w:tmpl w:val="020492D6"/>
    <w:lvl w:ilvl="0" w:tplc="0413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9A3A12DE">
      <w:numFmt w:val="bullet"/>
      <w:lvlText w:val="•"/>
      <w:lvlJc w:val="left"/>
      <w:pPr>
        <w:ind w:left="2571" w:hanging="705"/>
      </w:pPr>
      <w:rPr>
        <w:rFonts w:ascii="Corbel" w:eastAsia="Times New Roman" w:hAnsi="Corbel" w:cs="Times New Roman" w:hint="default"/>
      </w:rPr>
    </w:lvl>
    <w:lvl w:ilvl="3" w:tplc="0413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11"/>
  </w:num>
  <w:num w:numId="4">
    <w:abstractNumId w:val="10"/>
  </w:num>
  <w:num w:numId="5">
    <w:abstractNumId w:val="0"/>
  </w:num>
  <w:num w:numId="6">
    <w:abstractNumId w:val="4"/>
  </w:num>
  <w:num w:numId="7">
    <w:abstractNumId w:val="9"/>
  </w:num>
  <w:num w:numId="8">
    <w:abstractNumId w:val="8"/>
  </w:num>
  <w:num w:numId="9">
    <w:abstractNumId w:val="11"/>
  </w:num>
  <w:num w:numId="10">
    <w:abstractNumId w:val="10"/>
  </w:num>
  <w:num w:numId="11">
    <w:abstractNumId w:val="10"/>
  </w:num>
  <w:num w:numId="12">
    <w:abstractNumId w:val="10"/>
  </w:num>
  <w:num w:numId="13">
    <w:abstractNumId w:val="10"/>
  </w:num>
  <w:num w:numId="14">
    <w:abstractNumId w:val="10"/>
  </w:num>
  <w:num w:numId="15">
    <w:abstractNumId w:val="10"/>
  </w:num>
  <w:num w:numId="16">
    <w:abstractNumId w:val="10"/>
  </w:num>
  <w:num w:numId="17">
    <w:abstractNumId w:val="10"/>
  </w:num>
  <w:num w:numId="18">
    <w:abstractNumId w:val="10"/>
  </w:num>
  <w:num w:numId="19">
    <w:abstractNumId w:val="8"/>
  </w:num>
  <w:num w:numId="20">
    <w:abstractNumId w:val="11"/>
  </w:num>
  <w:num w:numId="21">
    <w:abstractNumId w:val="0"/>
  </w:num>
  <w:num w:numId="22">
    <w:abstractNumId w:val="4"/>
  </w:num>
  <w:num w:numId="23">
    <w:abstractNumId w:val="9"/>
  </w:num>
  <w:num w:numId="24">
    <w:abstractNumId w:val="0"/>
  </w:num>
  <w:num w:numId="25">
    <w:abstractNumId w:val="0"/>
  </w:num>
  <w:num w:numId="26">
    <w:abstractNumId w:val="0"/>
  </w:num>
  <w:num w:numId="27">
    <w:abstractNumId w:val="12"/>
  </w:num>
  <w:num w:numId="28">
    <w:abstractNumId w:val="7"/>
  </w:num>
  <w:num w:numId="29">
    <w:abstractNumId w:val="2"/>
  </w:num>
  <w:num w:numId="30">
    <w:abstractNumId w:val="3"/>
  </w:num>
  <w:num w:numId="31">
    <w:abstractNumId w:val="5"/>
  </w:num>
  <w:num w:numId="32">
    <w:abstractNumId w:val="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drawingGridHorizontalSpacing w:val="105"/>
  <w:displayHorizontalDrawingGridEvery w:val="2"/>
  <w:displayVerticalDrawingGridEvery w:val="2"/>
  <w:characterSpacingControl w:val="doNotCompress"/>
  <w:hdrShapeDefaults>
    <o:shapedefaults v:ext="edit" spidmax="1638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589F"/>
    <w:rsid w:val="00002288"/>
    <w:rsid w:val="000758F1"/>
    <w:rsid w:val="000A274D"/>
    <w:rsid w:val="000A399A"/>
    <w:rsid w:val="000B46D8"/>
    <w:rsid w:val="00173A14"/>
    <w:rsid w:val="00177A29"/>
    <w:rsid w:val="001835E0"/>
    <w:rsid w:val="001C2039"/>
    <w:rsid w:val="001C49DB"/>
    <w:rsid w:val="00205007"/>
    <w:rsid w:val="00220940"/>
    <w:rsid w:val="00232499"/>
    <w:rsid w:val="00263524"/>
    <w:rsid w:val="002B5524"/>
    <w:rsid w:val="002C5F98"/>
    <w:rsid w:val="002E152D"/>
    <w:rsid w:val="002E5365"/>
    <w:rsid w:val="003030A9"/>
    <w:rsid w:val="00314396"/>
    <w:rsid w:val="00316245"/>
    <w:rsid w:val="003257E3"/>
    <w:rsid w:val="003259C6"/>
    <w:rsid w:val="00367491"/>
    <w:rsid w:val="00391D8B"/>
    <w:rsid w:val="003B3222"/>
    <w:rsid w:val="003C19FE"/>
    <w:rsid w:val="003C3F8E"/>
    <w:rsid w:val="003E4008"/>
    <w:rsid w:val="003E6499"/>
    <w:rsid w:val="0041618B"/>
    <w:rsid w:val="00424DED"/>
    <w:rsid w:val="00427C43"/>
    <w:rsid w:val="00451B22"/>
    <w:rsid w:val="0045589F"/>
    <w:rsid w:val="00457350"/>
    <w:rsid w:val="00482A4F"/>
    <w:rsid w:val="004B70B6"/>
    <w:rsid w:val="004F3336"/>
    <w:rsid w:val="00527398"/>
    <w:rsid w:val="00532480"/>
    <w:rsid w:val="00554C38"/>
    <w:rsid w:val="00595037"/>
    <w:rsid w:val="00632123"/>
    <w:rsid w:val="00656F3A"/>
    <w:rsid w:val="00664B71"/>
    <w:rsid w:val="00684697"/>
    <w:rsid w:val="00695307"/>
    <w:rsid w:val="006B7047"/>
    <w:rsid w:val="006B77D2"/>
    <w:rsid w:val="006C583D"/>
    <w:rsid w:val="006D3936"/>
    <w:rsid w:val="00781D78"/>
    <w:rsid w:val="007D4F2B"/>
    <w:rsid w:val="008104C5"/>
    <w:rsid w:val="0083415A"/>
    <w:rsid w:val="008402D9"/>
    <w:rsid w:val="0084568B"/>
    <w:rsid w:val="00847FFD"/>
    <w:rsid w:val="0086631D"/>
    <w:rsid w:val="00897847"/>
    <w:rsid w:val="008E6A4B"/>
    <w:rsid w:val="008F22B0"/>
    <w:rsid w:val="009175F9"/>
    <w:rsid w:val="00960029"/>
    <w:rsid w:val="009761CF"/>
    <w:rsid w:val="009903F7"/>
    <w:rsid w:val="009B0D92"/>
    <w:rsid w:val="009D0F01"/>
    <w:rsid w:val="009E4683"/>
    <w:rsid w:val="00A03098"/>
    <w:rsid w:val="00A31F5F"/>
    <w:rsid w:val="00A3732E"/>
    <w:rsid w:val="00A53085"/>
    <w:rsid w:val="00A86DE4"/>
    <w:rsid w:val="00AD6A05"/>
    <w:rsid w:val="00B75600"/>
    <w:rsid w:val="00B77654"/>
    <w:rsid w:val="00BA1AD2"/>
    <w:rsid w:val="00BC6441"/>
    <w:rsid w:val="00BD0C39"/>
    <w:rsid w:val="00BE0145"/>
    <w:rsid w:val="00BE1DBE"/>
    <w:rsid w:val="00C51154"/>
    <w:rsid w:val="00CC39EC"/>
    <w:rsid w:val="00CE3D11"/>
    <w:rsid w:val="00D47047"/>
    <w:rsid w:val="00D75033"/>
    <w:rsid w:val="00D835AA"/>
    <w:rsid w:val="00D93CF8"/>
    <w:rsid w:val="00DA034E"/>
    <w:rsid w:val="00DB2406"/>
    <w:rsid w:val="00DD0355"/>
    <w:rsid w:val="00DF0976"/>
    <w:rsid w:val="00E14CF4"/>
    <w:rsid w:val="00E34E09"/>
    <w:rsid w:val="00E83A32"/>
    <w:rsid w:val="00E97741"/>
    <w:rsid w:val="00EA7E49"/>
    <w:rsid w:val="00EB1492"/>
    <w:rsid w:val="00EC0F60"/>
    <w:rsid w:val="00F12F0D"/>
    <w:rsid w:val="00F52535"/>
    <w:rsid w:val="00F80C9F"/>
    <w:rsid w:val="00F95B0C"/>
    <w:rsid w:val="00FD0FAE"/>
    <w:rsid w:val="00FD101E"/>
    <w:rsid w:val="00FE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42218E0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FE2507"/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styleId="Lijstalinea">
    <w:name w:val="List Paragraph"/>
    <w:aliases w:val="-_BOMW,Opsomblokjes en substreepjes"/>
    <w:basedOn w:val="Standaard"/>
    <w:link w:val="LijstalineaChar"/>
    <w:uiPriority w:val="34"/>
    <w:qFormat/>
    <w:rsid w:val="00FD0FAE"/>
    <w:pPr>
      <w:ind w:left="720"/>
      <w:contextualSpacing/>
    </w:pPr>
  </w:style>
  <w:style w:type="paragraph" w:styleId="Koptekst">
    <w:name w:val="header"/>
    <w:basedOn w:val="Standaard"/>
    <w:link w:val="KoptekstChar"/>
    <w:uiPriority w:val="99"/>
    <w:rsid w:val="00220940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220940"/>
  </w:style>
  <w:style w:type="paragraph" w:styleId="Voettekst">
    <w:name w:val="footer"/>
    <w:basedOn w:val="Standaard"/>
    <w:link w:val="VoettekstChar"/>
    <w:uiPriority w:val="99"/>
    <w:rsid w:val="00220940"/>
    <w:pPr>
      <w:tabs>
        <w:tab w:val="center" w:pos="4513"/>
        <w:tab w:val="right" w:pos="902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220940"/>
  </w:style>
  <w:style w:type="paragraph" w:styleId="Ballontekst">
    <w:name w:val="Balloon Text"/>
    <w:basedOn w:val="Standaard"/>
    <w:link w:val="BallontekstChar"/>
    <w:rsid w:val="0022094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220940"/>
    <w:rPr>
      <w:rFonts w:ascii="Tahoma" w:hAnsi="Tahoma" w:cs="Tahoma"/>
      <w:sz w:val="16"/>
      <w:szCs w:val="16"/>
    </w:rPr>
  </w:style>
  <w:style w:type="character" w:customStyle="1" w:styleId="LijstalineaChar">
    <w:name w:val="Lijstalinea Char"/>
    <w:aliases w:val="-_BOMW Char,Opsomblokjes en substreepjes Char"/>
    <w:basedOn w:val="Standaardalinea-lettertype"/>
    <w:link w:val="Lijstalinea"/>
    <w:uiPriority w:val="34"/>
    <w:rsid w:val="00D47047"/>
  </w:style>
  <w:style w:type="character" w:styleId="Verwijzingopmerking">
    <w:name w:val="annotation reference"/>
    <w:basedOn w:val="Standaardalinea-lettertype"/>
    <w:rsid w:val="0041618B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41618B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41618B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rsid w:val="0041618B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rsid w:val="0041618B"/>
    <w:rPr>
      <w:b/>
      <w:bCs/>
      <w:sz w:val="20"/>
      <w:szCs w:val="20"/>
    </w:rPr>
  </w:style>
  <w:style w:type="paragraph" w:styleId="Voetnoottekst">
    <w:name w:val="footnote text"/>
    <w:basedOn w:val="Standaard"/>
    <w:link w:val="VoetnoottekstChar"/>
    <w:semiHidden/>
    <w:unhideWhenUsed/>
    <w:rsid w:val="00002288"/>
    <w:pPr>
      <w:spacing w:line="240" w:lineRule="auto"/>
    </w:pPr>
    <w:rPr>
      <w:sz w:val="20"/>
      <w:szCs w:val="20"/>
    </w:rPr>
  </w:style>
  <w:style w:type="character" w:customStyle="1" w:styleId="VoetnoottekstChar">
    <w:name w:val="Voetnoottekst Char"/>
    <w:basedOn w:val="Standaardalinea-lettertype"/>
    <w:link w:val="Voetnoottekst"/>
    <w:semiHidden/>
    <w:rsid w:val="00002288"/>
    <w:rPr>
      <w:sz w:val="20"/>
      <w:szCs w:val="20"/>
    </w:rPr>
  </w:style>
  <w:style w:type="character" w:styleId="Voetnootmarkering">
    <w:name w:val="footnote reference"/>
    <w:basedOn w:val="Standaardalinea-lettertype"/>
    <w:semiHidden/>
    <w:unhideWhenUsed/>
    <w:rsid w:val="0000228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776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4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A503B67A992AF49B6D78667B687D116" ma:contentTypeVersion="10" ma:contentTypeDescription="Een nieuw document maken." ma:contentTypeScope="" ma:versionID="49840309453b6dc7ceeae3d3a2f895e8">
  <xsd:schema xmlns:xsd="http://www.w3.org/2001/XMLSchema" xmlns:xs="http://www.w3.org/2001/XMLSchema" xmlns:p="http://schemas.microsoft.com/office/2006/metadata/properties" xmlns:ns2="336c83c6-d547-46d2-a51c-794b590123b4" xmlns:ns3="b0b91283-e37b-4c41-afed-e3b5d37a7a3a" targetNamespace="http://schemas.microsoft.com/office/2006/metadata/properties" ma:root="true" ma:fieldsID="b2fb04047647d74f664a88fd18377fa7" ns2:_="" ns3:_="">
    <xsd:import namespace="336c83c6-d547-46d2-a51c-794b590123b4"/>
    <xsd:import namespace="b0b91283-e37b-4c41-afed-e3b5d37a7a3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6c83c6-d547-46d2-a51c-794b590123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b91283-e37b-4c41-afed-e3b5d37a7a3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C5B6CF-EAEB-420B-AB36-3E3A10EFA6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36c83c6-d547-46d2-a51c-794b590123b4"/>
    <ds:schemaRef ds:uri="b0b91283-e37b-4c41-afed-e3b5d37a7a3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1A90399-9537-4EBD-A5DB-2E5BCC7014BD}">
  <ds:schemaRefs>
    <ds:schemaRef ds:uri="http://www.w3.org/XML/1998/namespace"/>
    <ds:schemaRef ds:uri="http://schemas.openxmlformats.org/package/2006/metadata/core-properties"/>
    <ds:schemaRef ds:uri="http://purl.org/dc/elements/1.1/"/>
    <ds:schemaRef ds:uri="http://purl.org/dc/dcmitype/"/>
    <ds:schemaRef ds:uri="http://schemas.microsoft.com/office/2006/metadata/properties"/>
    <ds:schemaRef ds:uri="http://purl.org/dc/terms/"/>
    <ds:schemaRef ds:uri="http://schemas.microsoft.com/office/2006/documentManagement/types"/>
    <ds:schemaRef ds:uri="http://schemas.microsoft.com/office/infopath/2007/PartnerControls"/>
    <ds:schemaRef ds:uri="b0b91283-e37b-4c41-afed-e3b5d37a7a3a"/>
    <ds:schemaRef ds:uri="336c83c6-d547-46d2-a51c-794b590123b4"/>
  </ds:schemaRefs>
</ds:datastoreItem>
</file>

<file path=customXml/itemProps3.xml><?xml version="1.0" encoding="utf-8"?>
<ds:datastoreItem xmlns:ds="http://schemas.openxmlformats.org/officeDocument/2006/customXml" ds:itemID="{FE9880FD-AB91-4761-B40A-CD1B3E1F75A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FD409F7-2D49-45ED-A48E-124FFA83E6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96</Words>
  <Characters>665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2020-06-20T07:58:00Z</dcterms:created>
  <dcterms:modified xsi:type="dcterms:W3CDTF">2020-06-20T07:58:00Z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horIds_UIVersion_1536">
    <vt:lpwstr>60</vt:lpwstr>
  </property>
  <property fmtid="{D5CDD505-2E9C-101B-9397-08002B2CF9AE}" pid="3" name="ContentTypeId">
    <vt:lpwstr>0x0101002A503B67A992AF49B6D78667B687D116</vt:lpwstr>
  </property>
  <property fmtid="{D5CDD505-2E9C-101B-9397-08002B2CF9AE}" pid="4" name="AuthorIds_UIVersion_1024">
    <vt:lpwstr>22</vt:lpwstr>
  </property>
</Properties>
</file>